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532 K-Pop Юніори Solo Debut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Ольга Дробиш (Київ) \ Olha LeRoy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Тетяна Фурманова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#837 Марія Левченко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